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310C" w:rsidRDefault="009B648F" w:rsidP="0065310C">
      <w:pPr>
        <w:pStyle w:val="formulierkop"/>
      </w:pPr>
      <w:r>
        <w:rPr>
          <w:b w:val="0"/>
          <w:bCs/>
          <w:sz w:val="19"/>
        </w:rPr>
        <w:t>Bijlage 6</w:t>
      </w:r>
      <w:r w:rsidR="0065310C">
        <w:tab/>
        <w:t>Technische bekwaamheid: REFERENTIES</w:t>
      </w:r>
    </w:p>
    <w:p w:rsidR="0065310C" w:rsidRPr="00431AB7" w:rsidRDefault="0065310C" w:rsidP="0065310C">
      <w:pPr>
        <w:ind w:left="0"/>
      </w:pPr>
      <w:r>
        <w:rPr>
          <w:bCs/>
        </w:rPr>
        <w:t xml:space="preserve">Dit formulier zo veel bijvoegen als dat er referenties zijn. </w:t>
      </w:r>
    </w:p>
    <w:tbl>
      <w:tblPr>
        <w:tblW w:w="0" w:type="auto"/>
        <w:tblInd w:w="113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29"/>
        <w:gridCol w:w="4802"/>
      </w:tblGrid>
      <w:tr w:rsidR="0065310C" w:rsidTr="00992CE4">
        <w:trPr>
          <w:cantSplit/>
        </w:trPr>
        <w:tc>
          <w:tcPr>
            <w:tcW w:w="3917" w:type="dxa"/>
            <w:tcBorders>
              <w:top w:val="double" w:sz="4" w:space="0" w:color="auto"/>
              <w:bottom w:val="double" w:sz="4" w:space="0" w:color="auto"/>
            </w:tcBorders>
            <w:shd w:val="clear" w:color="auto" w:fill="D9D9D9"/>
          </w:tcPr>
          <w:p w:rsidR="0065310C" w:rsidRDefault="0065310C" w:rsidP="00992CE4">
            <w:pPr>
              <w:pStyle w:val="Kop6"/>
              <w:spacing w:line="240" w:lineRule="auto"/>
              <w:ind w:left="0"/>
            </w:pPr>
            <w:r>
              <w:t xml:space="preserve">referentie </w:t>
            </w:r>
          </w:p>
        </w:tc>
        <w:tc>
          <w:tcPr>
            <w:tcW w:w="5180" w:type="dxa"/>
            <w:tcBorders>
              <w:top w:val="double" w:sz="4" w:space="0" w:color="auto"/>
              <w:bottom w:val="double" w:sz="4" w:space="0" w:color="auto"/>
            </w:tcBorders>
            <w:shd w:val="clear" w:color="auto" w:fill="D9D9D9"/>
          </w:tcPr>
          <w:p w:rsidR="0065310C" w:rsidRDefault="0065310C" w:rsidP="0065310C">
            <w:pPr>
              <w:pStyle w:val="Kop6"/>
              <w:numPr>
                <w:ilvl w:val="0"/>
                <w:numId w:val="0"/>
              </w:numPr>
              <w:spacing w:line="240" w:lineRule="auto"/>
              <w:ind w:left="1152" w:hanging="1152"/>
            </w:pPr>
            <w:r>
              <w:t>antwoord invullen</w:t>
            </w:r>
          </w:p>
        </w:tc>
      </w:tr>
      <w:tr w:rsidR="0065310C" w:rsidTr="00992CE4">
        <w:trPr>
          <w:cantSplit/>
          <w:trHeight w:val="306"/>
        </w:trPr>
        <w:tc>
          <w:tcPr>
            <w:tcW w:w="3917" w:type="dxa"/>
            <w:tcBorders>
              <w:top w:val="double" w:sz="4" w:space="0" w:color="auto"/>
            </w:tcBorders>
          </w:tcPr>
          <w:p w:rsidR="0065310C" w:rsidRDefault="0065310C" w:rsidP="00992CE4">
            <w:pPr>
              <w:pStyle w:val="formulierstandaard"/>
              <w:spacing w:before="60" w:after="0"/>
              <w:ind w:left="0"/>
            </w:pPr>
            <w:r>
              <w:t>behorend bij perceel</w:t>
            </w:r>
          </w:p>
        </w:tc>
        <w:tc>
          <w:tcPr>
            <w:tcW w:w="5180" w:type="dxa"/>
            <w:tcBorders>
              <w:top w:val="double" w:sz="4" w:space="0" w:color="auto"/>
            </w:tcBorders>
          </w:tcPr>
          <w:p w:rsidR="0065310C" w:rsidRPr="00B7261C" w:rsidRDefault="0065310C" w:rsidP="00992CE4">
            <w:pPr>
              <w:pStyle w:val="formulierstandaard"/>
              <w:spacing w:before="60" w:after="0"/>
              <w:ind w:left="0"/>
              <w:rPr>
                <w:caps/>
                <w:highlight w:val="yellow"/>
              </w:rPr>
            </w:pPr>
            <w:r w:rsidRPr="0065310C">
              <w:rPr>
                <w:caps/>
              </w:rPr>
              <w:t>n.v.t.</w:t>
            </w:r>
          </w:p>
        </w:tc>
      </w:tr>
      <w:tr w:rsidR="0065310C" w:rsidTr="00992CE4">
        <w:trPr>
          <w:cantSplit/>
          <w:trHeight w:val="306"/>
        </w:trPr>
        <w:tc>
          <w:tcPr>
            <w:tcW w:w="3917" w:type="dxa"/>
            <w:tcBorders>
              <w:top w:val="double" w:sz="4" w:space="0" w:color="auto"/>
            </w:tcBorders>
          </w:tcPr>
          <w:p w:rsidR="0065310C" w:rsidRPr="00CE0FB7" w:rsidRDefault="0047561B" w:rsidP="00491C38">
            <w:pPr>
              <w:pStyle w:val="formulierstandaard"/>
              <w:spacing w:before="60" w:after="0"/>
              <w:ind w:left="0"/>
            </w:pPr>
            <w:r w:rsidRPr="00FC69B6">
              <w:rPr>
                <w:u w:val="single"/>
              </w:rPr>
              <w:t>K</w:t>
            </w:r>
            <w:r w:rsidR="0065310C" w:rsidRPr="00FC69B6">
              <w:rPr>
                <w:u w:val="single"/>
              </w:rPr>
              <w:t xml:space="preserve">erncompetentie </w:t>
            </w:r>
            <w:r w:rsidRPr="00FC69B6">
              <w:rPr>
                <w:u w:val="single"/>
              </w:rPr>
              <w:t>1:</w:t>
            </w:r>
            <w:r w:rsidR="00491C38">
              <w:t xml:space="preserve"> </w:t>
            </w:r>
            <w:r w:rsidR="00491C38" w:rsidRPr="00491C38">
              <w:t>1.</w:t>
            </w:r>
            <w:r w:rsidR="00491C38" w:rsidRPr="00491C38">
              <w:tab/>
              <w:t>De Inschrijver beschikt over ervaring inzake koelen van bruggen onder een afroepcontract/ raamovereenkomst in een stedelijke omgeving. De gerealiseerde   referentieopdracht(en) is uitgevoerd met een vast team van tenminste 15 medewerkers aan een ineensluitende periode van tenminste 12 maanden.</w:t>
            </w:r>
            <w:bookmarkStart w:id="0" w:name="_GoBack"/>
            <w:bookmarkEnd w:id="0"/>
          </w:p>
        </w:tc>
        <w:tc>
          <w:tcPr>
            <w:tcW w:w="5180" w:type="dxa"/>
            <w:tcBorders>
              <w:top w:val="double" w:sz="4" w:space="0" w:color="auto"/>
            </w:tcBorders>
          </w:tcPr>
          <w:p w:rsidR="0065310C" w:rsidRPr="00CE0FB7" w:rsidRDefault="0065310C" w:rsidP="00992CE4">
            <w:pPr>
              <w:pStyle w:val="formulierstandaard"/>
              <w:spacing w:before="60" w:after="0"/>
              <w:ind w:left="0"/>
            </w:pPr>
          </w:p>
        </w:tc>
      </w:tr>
      <w:tr w:rsidR="0065310C" w:rsidTr="00992CE4">
        <w:trPr>
          <w:cantSplit/>
        </w:trPr>
        <w:tc>
          <w:tcPr>
            <w:tcW w:w="3917" w:type="dxa"/>
            <w:tcBorders>
              <w:top w:val="double" w:sz="4" w:space="0" w:color="auto"/>
            </w:tcBorders>
          </w:tcPr>
          <w:p w:rsidR="0065310C" w:rsidRDefault="0065310C" w:rsidP="00992CE4">
            <w:pPr>
              <w:pStyle w:val="formulierstandaard"/>
              <w:spacing w:before="60" w:after="0"/>
              <w:ind w:left="0"/>
            </w:pPr>
            <w:r>
              <w:t>naam referent/organisatie</w:t>
            </w:r>
          </w:p>
        </w:tc>
        <w:tc>
          <w:tcPr>
            <w:tcW w:w="5180" w:type="dxa"/>
            <w:tcBorders>
              <w:top w:val="double" w:sz="4" w:space="0" w:color="auto"/>
            </w:tcBorders>
          </w:tcPr>
          <w:p w:rsidR="0065310C" w:rsidRDefault="0065310C" w:rsidP="00992CE4">
            <w:pPr>
              <w:pStyle w:val="formulierstandaard"/>
              <w:spacing w:before="60" w:after="0"/>
              <w:ind w:left="0"/>
            </w:pPr>
          </w:p>
        </w:tc>
      </w:tr>
      <w:tr w:rsidR="0065310C" w:rsidTr="00992CE4">
        <w:trPr>
          <w:cantSplit/>
        </w:trPr>
        <w:tc>
          <w:tcPr>
            <w:tcW w:w="3917" w:type="dxa"/>
          </w:tcPr>
          <w:p w:rsidR="0065310C" w:rsidRDefault="0065310C" w:rsidP="00992CE4">
            <w:pPr>
              <w:pStyle w:val="formulierstandaard"/>
              <w:spacing w:before="60" w:after="0"/>
              <w:ind w:left="0"/>
            </w:pPr>
            <w:r>
              <w:t>contactpersoon en functie</w:t>
            </w:r>
          </w:p>
        </w:tc>
        <w:tc>
          <w:tcPr>
            <w:tcW w:w="5180" w:type="dxa"/>
          </w:tcPr>
          <w:p w:rsidR="0065310C" w:rsidRDefault="0065310C" w:rsidP="00992CE4">
            <w:pPr>
              <w:pStyle w:val="formulierstandaard"/>
              <w:spacing w:before="60" w:after="0"/>
              <w:ind w:left="0"/>
            </w:pPr>
          </w:p>
        </w:tc>
      </w:tr>
      <w:tr w:rsidR="0065310C" w:rsidTr="00992CE4">
        <w:trPr>
          <w:cantSplit/>
        </w:trPr>
        <w:tc>
          <w:tcPr>
            <w:tcW w:w="3917" w:type="dxa"/>
          </w:tcPr>
          <w:p w:rsidR="0065310C" w:rsidRDefault="0065310C" w:rsidP="00992CE4">
            <w:pPr>
              <w:pStyle w:val="formulierstandaard"/>
              <w:spacing w:before="60" w:after="0"/>
              <w:ind w:left="0"/>
            </w:pPr>
            <w:r>
              <w:t>telefoonnummer</w:t>
            </w:r>
          </w:p>
        </w:tc>
        <w:tc>
          <w:tcPr>
            <w:tcW w:w="5180" w:type="dxa"/>
          </w:tcPr>
          <w:p w:rsidR="0065310C" w:rsidRDefault="0065310C" w:rsidP="00992CE4">
            <w:pPr>
              <w:pStyle w:val="formulierstandaard"/>
              <w:spacing w:before="60" w:after="0"/>
              <w:ind w:left="0"/>
            </w:pPr>
          </w:p>
        </w:tc>
      </w:tr>
      <w:tr w:rsidR="0065310C" w:rsidTr="00992CE4">
        <w:trPr>
          <w:cantSplit/>
        </w:trPr>
        <w:tc>
          <w:tcPr>
            <w:tcW w:w="3917" w:type="dxa"/>
          </w:tcPr>
          <w:p w:rsidR="0065310C" w:rsidRDefault="0065310C" w:rsidP="00992CE4">
            <w:pPr>
              <w:pStyle w:val="formulierstandaard"/>
              <w:spacing w:before="60" w:after="0"/>
              <w:ind w:left="0"/>
              <w:rPr>
                <w:lang w:val="fr-FR"/>
              </w:rPr>
            </w:pPr>
            <w:r>
              <w:t>e-mail adres</w:t>
            </w:r>
          </w:p>
        </w:tc>
        <w:tc>
          <w:tcPr>
            <w:tcW w:w="5180" w:type="dxa"/>
          </w:tcPr>
          <w:p w:rsidR="0065310C" w:rsidRDefault="0065310C" w:rsidP="00992CE4">
            <w:pPr>
              <w:pStyle w:val="formulierstandaard"/>
              <w:spacing w:before="60" w:after="0"/>
              <w:ind w:left="0"/>
              <w:rPr>
                <w:lang w:val="fr-FR"/>
              </w:rPr>
            </w:pPr>
          </w:p>
        </w:tc>
      </w:tr>
      <w:tr w:rsidR="0065310C" w:rsidRPr="006123D3" w:rsidTr="00992CE4">
        <w:trPr>
          <w:cantSplit/>
        </w:trPr>
        <w:tc>
          <w:tcPr>
            <w:tcW w:w="3917" w:type="dxa"/>
          </w:tcPr>
          <w:p w:rsidR="0065310C" w:rsidRDefault="0065310C" w:rsidP="00992CE4">
            <w:pPr>
              <w:pStyle w:val="formulierstandaard"/>
              <w:spacing w:before="60" w:after="0"/>
              <w:ind w:left="0"/>
            </w:pPr>
            <w:r>
              <w:t>omvang van de referentie in euro</w:t>
            </w:r>
          </w:p>
        </w:tc>
        <w:tc>
          <w:tcPr>
            <w:tcW w:w="5180" w:type="dxa"/>
          </w:tcPr>
          <w:p w:rsidR="0065310C" w:rsidRDefault="0065310C" w:rsidP="00992CE4">
            <w:pPr>
              <w:pStyle w:val="formulierstandaard"/>
              <w:spacing w:before="60" w:after="0"/>
              <w:ind w:left="0"/>
            </w:pPr>
          </w:p>
        </w:tc>
      </w:tr>
      <w:tr w:rsidR="0065310C" w:rsidRPr="006123D3" w:rsidTr="00992CE4">
        <w:trPr>
          <w:cantSplit/>
        </w:trPr>
        <w:tc>
          <w:tcPr>
            <w:tcW w:w="3917" w:type="dxa"/>
          </w:tcPr>
          <w:p w:rsidR="0065310C" w:rsidRDefault="0065310C" w:rsidP="00992CE4">
            <w:pPr>
              <w:pStyle w:val="formulierstandaard"/>
              <w:spacing w:before="60" w:after="0"/>
              <w:ind w:left="0"/>
            </w:pPr>
            <w:r>
              <w:t xml:space="preserve">korte omschrijving van de </w:t>
            </w:r>
            <w:r w:rsidRPr="004D070D">
              <w:t>dienst</w:t>
            </w:r>
            <w:r>
              <w:t xml:space="preserve"> en motivering waarom deze referentie relevant is </w:t>
            </w:r>
          </w:p>
        </w:tc>
        <w:tc>
          <w:tcPr>
            <w:tcW w:w="5180" w:type="dxa"/>
          </w:tcPr>
          <w:p w:rsidR="0065310C" w:rsidRDefault="0065310C" w:rsidP="00992CE4">
            <w:pPr>
              <w:pStyle w:val="formulierstandaard"/>
              <w:spacing w:before="60" w:after="0"/>
              <w:ind w:left="0"/>
            </w:pPr>
          </w:p>
        </w:tc>
      </w:tr>
      <w:tr w:rsidR="0065310C" w:rsidTr="00992CE4">
        <w:trPr>
          <w:cantSplit/>
        </w:trPr>
        <w:tc>
          <w:tcPr>
            <w:tcW w:w="3917" w:type="dxa"/>
          </w:tcPr>
          <w:p w:rsidR="0065310C" w:rsidRDefault="0065310C" w:rsidP="00992CE4">
            <w:pPr>
              <w:pStyle w:val="formulierstandaard"/>
              <w:spacing w:before="60" w:after="0"/>
              <w:ind w:left="0"/>
            </w:pPr>
            <w:r>
              <w:t>Inschrijver verklaart dat dit formulier correct is ingevuld en dat referent tevreden is over de beschreve</w:t>
            </w:r>
            <w:r w:rsidRPr="004D070D">
              <w:t>n diensten.</w:t>
            </w:r>
          </w:p>
          <w:p w:rsidR="0065310C" w:rsidRDefault="0065310C" w:rsidP="00992CE4">
            <w:pPr>
              <w:pStyle w:val="formulierstandaard"/>
              <w:spacing w:before="60" w:after="0"/>
              <w:ind w:left="0"/>
            </w:pPr>
          </w:p>
        </w:tc>
        <w:tc>
          <w:tcPr>
            <w:tcW w:w="5180" w:type="dxa"/>
          </w:tcPr>
          <w:p w:rsidR="0065310C" w:rsidRDefault="0065310C" w:rsidP="00992CE4">
            <w:pPr>
              <w:pStyle w:val="formulierstandaard"/>
              <w:spacing w:before="60" w:after="0"/>
              <w:ind w:left="0"/>
            </w:pPr>
            <w:r>
              <w:t>Naam:</w:t>
            </w:r>
          </w:p>
          <w:p w:rsidR="0065310C" w:rsidRDefault="0065310C" w:rsidP="00992CE4">
            <w:pPr>
              <w:pStyle w:val="formulierstandaard"/>
              <w:spacing w:before="60" w:after="0"/>
              <w:ind w:left="0"/>
            </w:pPr>
            <w:r>
              <w:t>Handtekening:</w:t>
            </w:r>
          </w:p>
        </w:tc>
      </w:tr>
    </w:tbl>
    <w:p w:rsidR="000B46D8" w:rsidRDefault="000B46D8"/>
    <w:sectPr w:rsidR="000B46D8" w:rsidSect="00177A29">
      <w:pgSz w:w="11906" w:h="16838"/>
      <w:pgMar w:top="1440" w:right="1644" w:bottom="1440" w:left="175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2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3" w15:restartNumberingAfterBreak="0">
    <w:nsid w:val="633D7302"/>
    <w:multiLevelType w:val="hybridMultilevel"/>
    <w:tmpl w:val="DFE27092"/>
    <w:lvl w:ilvl="0" w:tplc="FFFFFFF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4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6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7"/>
  </w:num>
  <w:num w:numId="4">
    <w:abstractNumId w:val="6"/>
  </w:num>
  <w:num w:numId="5">
    <w:abstractNumId w:val="0"/>
  </w:num>
  <w:num w:numId="6">
    <w:abstractNumId w:val="1"/>
  </w:num>
  <w:num w:numId="7">
    <w:abstractNumId w:val="5"/>
  </w:num>
  <w:num w:numId="8">
    <w:abstractNumId w:val="4"/>
  </w:num>
  <w:num w:numId="9">
    <w:abstractNumId w:val="7"/>
  </w:num>
  <w:num w:numId="10">
    <w:abstractNumId w:val="6"/>
  </w:num>
  <w:num w:numId="11">
    <w:abstractNumId w:val="6"/>
  </w:num>
  <w:num w:numId="12">
    <w:abstractNumId w:val="6"/>
  </w:num>
  <w:num w:numId="13">
    <w:abstractNumId w:val="6"/>
  </w:num>
  <w:num w:numId="14">
    <w:abstractNumId w:val="6"/>
  </w:num>
  <w:num w:numId="15">
    <w:abstractNumId w:val="6"/>
  </w:num>
  <w:num w:numId="16">
    <w:abstractNumId w:val="6"/>
  </w:num>
  <w:num w:numId="17">
    <w:abstractNumId w:val="6"/>
  </w:num>
  <w:num w:numId="18">
    <w:abstractNumId w:val="6"/>
  </w:num>
  <w:num w:numId="19">
    <w:abstractNumId w:val="4"/>
  </w:num>
  <w:num w:numId="20">
    <w:abstractNumId w:val="7"/>
  </w:num>
  <w:num w:numId="21">
    <w:abstractNumId w:val="0"/>
  </w:num>
  <w:num w:numId="22">
    <w:abstractNumId w:val="1"/>
  </w:num>
  <w:num w:numId="23">
    <w:abstractNumId w:val="5"/>
  </w:num>
  <w:num w:numId="24">
    <w:abstractNumId w:val="0"/>
  </w:num>
  <w:num w:numId="25">
    <w:abstractNumId w:val="0"/>
  </w:num>
  <w:num w:numId="26">
    <w:abstractNumId w:val="0"/>
  </w:num>
  <w:num w:numId="27">
    <w:abstractNumId w:val="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310C"/>
    <w:rsid w:val="000341E9"/>
    <w:rsid w:val="000B46D8"/>
    <w:rsid w:val="00177A29"/>
    <w:rsid w:val="002B5524"/>
    <w:rsid w:val="002C7F24"/>
    <w:rsid w:val="003B3222"/>
    <w:rsid w:val="00424DED"/>
    <w:rsid w:val="0047561B"/>
    <w:rsid w:val="00482A4F"/>
    <w:rsid w:val="00491C38"/>
    <w:rsid w:val="00527398"/>
    <w:rsid w:val="0053755B"/>
    <w:rsid w:val="00632123"/>
    <w:rsid w:val="0065310C"/>
    <w:rsid w:val="008104C5"/>
    <w:rsid w:val="008402D9"/>
    <w:rsid w:val="009175F9"/>
    <w:rsid w:val="009761CF"/>
    <w:rsid w:val="009B0D92"/>
    <w:rsid w:val="009B648F"/>
    <w:rsid w:val="00A03098"/>
    <w:rsid w:val="00A3732E"/>
    <w:rsid w:val="00A53085"/>
    <w:rsid w:val="00BD0C39"/>
    <w:rsid w:val="00EB1492"/>
    <w:rsid w:val="00F12F0D"/>
    <w:rsid w:val="00FC69B6"/>
    <w:rsid w:val="00FE2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5939F76"/>
  <w15:chartTrackingRefBased/>
  <w15:docId w15:val="{D0391391-E829-40A9-BCA6-DEFBCA4913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65310C"/>
    <w:pPr>
      <w:spacing w:after="120" w:line="312" w:lineRule="auto"/>
      <w:ind w:left="737"/>
    </w:pPr>
    <w:rPr>
      <w:rFonts w:ascii="Arial" w:hAnsi="Arial"/>
      <w:sz w:val="19"/>
      <w:szCs w:val="24"/>
    </w:rPr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paragraph" w:customStyle="1" w:styleId="formulierkop">
    <w:name w:val="formulierkop"/>
    <w:basedOn w:val="Standaard"/>
    <w:next w:val="Standaard"/>
    <w:rsid w:val="0065310C"/>
    <w:pPr>
      <w:pageBreakBefore/>
      <w:pBdr>
        <w:top w:val="single" w:sz="4" w:space="3" w:color="auto"/>
        <w:left w:val="single" w:sz="4" w:space="4" w:color="auto"/>
        <w:bottom w:val="single" w:sz="4" w:space="0" w:color="auto"/>
        <w:right w:val="single" w:sz="4" w:space="4" w:color="auto"/>
      </w:pBdr>
      <w:shd w:val="clear" w:color="auto" w:fill="202020"/>
      <w:tabs>
        <w:tab w:val="left" w:pos="1701"/>
      </w:tabs>
      <w:spacing w:after="240"/>
      <w:ind w:left="113"/>
    </w:pPr>
    <w:rPr>
      <w:b/>
      <w:color w:val="FFFFFF"/>
      <w:sz w:val="22"/>
    </w:rPr>
  </w:style>
  <w:style w:type="paragraph" w:customStyle="1" w:styleId="formulierstandaard">
    <w:name w:val="formulier standaard"/>
    <w:basedOn w:val="Standaard"/>
    <w:rsid w:val="0065310C"/>
    <w:pPr>
      <w:ind w:left="113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128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Amsterdam</Company>
  <LinksUpToDate>false</LinksUpToDate>
  <CharactersWithSpaces>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Siegel, Ron</dc:creator>
  <cp:keywords/>
  <dc:description/>
  <cp:lastModifiedBy>Pas, Yvonne</cp:lastModifiedBy>
  <cp:revision>8</cp:revision>
  <dcterms:created xsi:type="dcterms:W3CDTF">2021-08-31T05:49:00Z</dcterms:created>
  <dcterms:modified xsi:type="dcterms:W3CDTF">2022-02-04T12:05:00Z</dcterms:modified>
</cp:coreProperties>
</file>